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7A9DE6E9"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516205">
        <w:rPr>
          <w:rFonts w:cs="Arial"/>
          <w:b/>
          <w:bCs/>
          <w:sz w:val="24"/>
        </w:rPr>
        <w:t>1</w:t>
      </w:r>
      <w:r w:rsidR="005128B2">
        <w:rPr>
          <w:b/>
          <w:i/>
          <w:noProof/>
          <w:sz w:val="22"/>
          <w:szCs w:val="22"/>
        </w:rPr>
        <w:tab/>
      </w:r>
      <w:r w:rsidR="00E27617" w:rsidRPr="00702B3E">
        <w:rPr>
          <w:b/>
          <w:iCs/>
          <w:noProof/>
          <w:sz w:val="24"/>
          <w:szCs w:val="24"/>
        </w:rPr>
        <w:t>S2-250</w:t>
      </w:r>
      <w:r w:rsidR="000C3A3F">
        <w:rPr>
          <w:b/>
          <w:iCs/>
          <w:noProof/>
          <w:sz w:val="24"/>
          <w:szCs w:val="24"/>
        </w:rPr>
        <w:t>9491</w:t>
      </w:r>
    </w:p>
    <w:p w14:paraId="02AA8FD4" w14:textId="42C1825F" w:rsidR="00C66810" w:rsidRPr="005128B2" w:rsidRDefault="00516205"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12</w:t>
      </w:r>
      <w:r w:rsidR="00702B3E">
        <w:rPr>
          <w:b/>
          <w:noProof/>
          <w:sz w:val="24"/>
        </w:rPr>
        <w:t>-</w:t>
      </w:r>
      <w:r>
        <w:rPr>
          <w:b/>
          <w:noProof/>
          <w:sz w:val="24"/>
        </w:rPr>
        <w:t>17</w:t>
      </w:r>
      <w:fldSimple w:instr=" DOCPROPERTY  StartDate  \* MERGEFORMAT ">
        <w:r w:rsidR="00702B3E">
          <w:rPr>
            <w:b/>
            <w:noProof/>
            <w:sz w:val="24"/>
          </w:rPr>
          <w:t>,</w:t>
        </w:r>
        <w:r w:rsidR="00702B3E"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94317AA" w:rsidR="002772A1" w:rsidRDefault="009A404E" w:rsidP="00516205">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516205">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8CF2556" w:rsidR="002772A1" w:rsidRDefault="004C3250" w:rsidP="004C3250">
            <w:pPr>
              <w:pStyle w:val="CRCoverPage"/>
              <w:spacing w:after="0"/>
              <w:jc w:val="center"/>
              <w:rPr>
                <w:noProof/>
                <w:lang w:eastAsia="ja-JP"/>
              </w:rPr>
            </w:pPr>
            <w:r>
              <w:rPr>
                <w:b/>
                <w:noProof/>
                <w:sz w:val="28"/>
                <w:lang w:eastAsia="ja-JP"/>
              </w:rPr>
              <w:t>6456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4552D4F" w:rsidR="002772A1" w:rsidRDefault="000C3A3F" w:rsidP="000C3A3F">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BB10489" w:rsidR="002772A1" w:rsidRDefault="0039334C" w:rsidP="00242931">
            <w:pPr>
              <w:pStyle w:val="CRCoverPage"/>
              <w:spacing w:after="0"/>
              <w:jc w:val="center"/>
              <w:rPr>
                <w:noProof/>
                <w:sz w:val="28"/>
              </w:rPr>
            </w:pPr>
            <w:r>
              <w:rPr>
                <w:b/>
                <w:noProof/>
                <w:sz w:val="28"/>
              </w:rPr>
              <w:t>1</w:t>
            </w:r>
            <w:r w:rsidR="00E33413">
              <w:rPr>
                <w:b/>
                <w:noProof/>
                <w:sz w:val="28"/>
              </w:rPr>
              <w:t>9</w:t>
            </w:r>
            <w:r w:rsidR="009A404E">
              <w:rPr>
                <w:b/>
                <w:noProof/>
                <w:sz w:val="28"/>
              </w:rPr>
              <w:t>.</w:t>
            </w:r>
            <w:r w:rsidR="00242931">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F3B61CD" w:rsidR="00B73677" w:rsidRDefault="00A826B2" w:rsidP="00E22D74">
            <w:pPr>
              <w:pStyle w:val="CRCoverPage"/>
              <w:spacing w:after="0"/>
              <w:ind w:left="100"/>
              <w:rPr>
                <w:noProof/>
                <w:lang w:eastAsia="ja-JP"/>
              </w:rPr>
            </w:pPr>
            <w:r>
              <w:rPr>
                <w:noProof/>
                <w:lang w:eastAsia="ja-JP"/>
              </w:rPr>
              <w:t>Further clarification on AF triggered slice replacement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9975CD9" w:rsidR="00B73677" w:rsidRPr="000C3A3F" w:rsidRDefault="00713253" w:rsidP="00B73677">
            <w:pPr>
              <w:pStyle w:val="CRCoverPage"/>
              <w:spacing w:after="0"/>
              <w:ind w:left="100"/>
              <w:rPr>
                <w:rFonts w:eastAsiaTheme="minorEastAsia"/>
                <w:noProof/>
                <w:lang w:eastAsia="zh-CN"/>
              </w:rPr>
            </w:pPr>
            <w:r>
              <w:rPr>
                <w:noProof/>
                <w:lang w:eastAsia="ja-JP"/>
              </w:rPr>
              <w:t>ZTE</w:t>
            </w:r>
            <w:r w:rsidR="000C3A3F">
              <w:rPr>
                <w:rFonts w:eastAsiaTheme="minorEastAsia" w:hint="eastAsia"/>
                <w:noProof/>
                <w:lang w:eastAsia="zh-CN"/>
              </w:rPr>
              <w:t>,</w:t>
            </w:r>
            <w:r w:rsidR="000C3A3F">
              <w:rPr>
                <w:rFonts w:eastAsiaTheme="minorEastAsia"/>
                <w:noProof/>
                <w:lang w:eastAsia="zh-CN"/>
              </w:rPr>
              <w:t xml:space="preserve"> NEC, KDDI</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7641BDC" w:rsidR="00B73677" w:rsidRDefault="00A826B2" w:rsidP="005B3AFC">
            <w:pPr>
              <w:pStyle w:val="CRCoverPage"/>
              <w:spacing w:after="0"/>
              <w:ind w:left="100"/>
              <w:rPr>
                <w:noProof/>
                <w:lang w:eastAsia="ja-JP"/>
              </w:rPr>
            </w:pPr>
            <w:r>
              <w:rPr>
                <w:noProof/>
                <w:lang w:eastAsia="ja-JP"/>
              </w:rPr>
              <w:t>TEI19</w:t>
            </w:r>
            <w:r w:rsidR="005B3AFC">
              <w:rPr>
                <w:noProof/>
                <w:lang w:eastAsia="ja-JP"/>
              </w:rPr>
              <w:t>_</w:t>
            </w:r>
            <w:r>
              <w:rPr>
                <w:noProof/>
                <w:lang w:eastAsia="ja-JP"/>
              </w:rPr>
              <w:t>SliceSel</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9C317D0" w:rsidR="00B73677" w:rsidRDefault="00B73677" w:rsidP="00516205">
            <w:pPr>
              <w:pStyle w:val="CRCoverPage"/>
              <w:spacing w:after="0"/>
              <w:ind w:left="100"/>
              <w:rPr>
                <w:noProof/>
              </w:rPr>
            </w:pPr>
            <w:r>
              <w:rPr>
                <w:noProof/>
              </w:rPr>
              <w:t>202</w:t>
            </w:r>
            <w:r w:rsidR="00326F54">
              <w:rPr>
                <w:noProof/>
              </w:rPr>
              <w:t>5</w:t>
            </w:r>
            <w:r>
              <w:rPr>
                <w:noProof/>
              </w:rPr>
              <w:t>-</w:t>
            </w:r>
            <w:r w:rsidR="002F4DFD">
              <w:rPr>
                <w:noProof/>
              </w:rPr>
              <w:t>0</w:t>
            </w:r>
            <w:r w:rsidR="00516205">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1F55996" w:rsidR="00B73677" w:rsidRDefault="0051620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A7BC195" w:rsidR="00B73677" w:rsidRDefault="00B73677" w:rsidP="00B73677">
            <w:pPr>
              <w:pStyle w:val="CRCoverPage"/>
              <w:spacing w:after="0"/>
              <w:ind w:left="100"/>
              <w:rPr>
                <w:noProof/>
              </w:rPr>
            </w:pPr>
            <w:r>
              <w:rPr>
                <w:noProof/>
              </w:rPr>
              <w:t>Rel-1</w:t>
            </w:r>
            <w:r w:rsidR="00E33413">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713253"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8D773" w14:textId="7F5615C5" w:rsidR="00713253" w:rsidRDefault="004C3250" w:rsidP="001A2C48">
            <w:pPr>
              <w:pStyle w:val="CRCoverPage"/>
              <w:spacing w:after="0"/>
              <w:ind w:left="100"/>
            </w:pPr>
            <w:r>
              <w:rPr>
                <w:rFonts w:eastAsiaTheme="minorEastAsia"/>
                <w:lang w:eastAsia="zh-CN"/>
              </w:rPr>
              <w:t xml:space="preserve">It </w:t>
            </w:r>
            <w:r w:rsidR="001A2C48">
              <w:rPr>
                <w:rFonts w:eastAsiaTheme="minorEastAsia"/>
                <w:lang w:eastAsia="zh-CN"/>
              </w:rPr>
              <w:t>needs to be further clarified that when the</w:t>
            </w:r>
            <w:r>
              <w:rPr>
                <w:rFonts w:eastAsiaTheme="minorEastAsia"/>
                <w:lang w:eastAsia="zh-CN"/>
              </w:rPr>
              <w:t xml:space="preserve"> </w:t>
            </w:r>
            <w:r>
              <w:t xml:space="preserve">Replaced S-NSSAI </w:t>
            </w:r>
            <w:r w:rsidR="001A2C48">
              <w:t xml:space="preserve">is in partially Allowed NSSAI, the </w:t>
            </w:r>
            <w:r>
              <w:t xml:space="preserve">Alternative S-NSSAI can be in </w:t>
            </w:r>
            <w:r w:rsidR="001A2C48">
              <w:t xml:space="preserve">Allowed NSSAI or in </w:t>
            </w:r>
            <w:r>
              <w:t>the P</w:t>
            </w:r>
            <w:r>
              <w:rPr>
                <w:rFonts w:eastAsiaTheme="minorEastAsia"/>
                <w:lang w:eastAsia="zh-CN"/>
              </w:rPr>
              <w:t xml:space="preserve">artially Allowed NSSAI. </w:t>
            </w:r>
          </w:p>
          <w:p w14:paraId="233C2C97" w14:textId="77777777" w:rsidR="00E22D74" w:rsidRDefault="00E22D74" w:rsidP="00713253">
            <w:pPr>
              <w:pStyle w:val="CRCoverPage"/>
              <w:spacing w:after="0"/>
              <w:rPr>
                <w:rFonts w:eastAsiaTheme="minorEastAsia"/>
                <w:lang w:eastAsia="zh-CN"/>
              </w:rPr>
            </w:pPr>
          </w:p>
          <w:p w14:paraId="7900E8CF" w14:textId="40D89BFA" w:rsidR="00E22D74" w:rsidRPr="00713253" w:rsidRDefault="00E22D74" w:rsidP="001A2C48">
            <w:pPr>
              <w:pStyle w:val="CRCoverPage"/>
              <w:spacing w:after="0"/>
              <w:ind w:left="100"/>
              <w:rPr>
                <w:rFonts w:eastAsiaTheme="minorEastAsia"/>
                <w:lang w:eastAsia="zh-CN"/>
              </w:rPr>
            </w:pPr>
            <w:r>
              <w:rPr>
                <w:rFonts w:cs="Arial"/>
                <w:lang w:val="en-US" w:eastAsia="zh-CN"/>
              </w:rPr>
              <w:t xml:space="preserve">The AF </w:t>
            </w:r>
            <w:r w:rsidR="001A2C48">
              <w:rPr>
                <w:rFonts w:cs="Arial"/>
                <w:lang w:val="en-US" w:eastAsia="zh-CN"/>
              </w:rPr>
              <w:t>may also provide policy duration. In this case the PCF can use the policy duration to start a timer to terminate the network slice replacement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D6E14" w14:textId="45420D85" w:rsidR="0094445C" w:rsidRDefault="00713253" w:rsidP="00742881">
            <w:pPr>
              <w:pStyle w:val="CRCoverPage"/>
              <w:spacing w:after="0"/>
              <w:ind w:left="100"/>
            </w:pPr>
            <w:r>
              <w:rPr>
                <w:rFonts w:eastAsiaTheme="minorEastAsia" w:hint="eastAsia"/>
                <w:lang w:val="en-US" w:eastAsia="zh-CN"/>
              </w:rPr>
              <w:t>A</w:t>
            </w:r>
            <w:r>
              <w:rPr>
                <w:rFonts w:eastAsiaTheme="minorEastAsia"/>
                <w:lang w:val="en-US" w:eastAsia="zh-CN"/>
              </w:rPr>
              <w:t xml:space="preserve">dd clarification </w:t>
            </w:r>
            <w:r>
              <w:rPr>
                <w:rFonts w:eastAsiaTheme="minorEastAsia"/>
                <w:lang w:eastAsia="zh-CN"/>
              </w:rPr>
              <w:t xml:space="preserve">that </w:t>
            </w:r>
            <w:r w:rsidR="001A2C48">
              <w:rPr>
                <w:rFonts w:eastAsiaTheme="minorEastAsia"/>
                <w:lang w:eastAsia="zh-CN"/>
              </w:rPr>
              <w:t xml:space="preserve">when the </w:t>
            </w:r>
            <w:r w:rsidR="001A2C48">
              <w:t>Replaced S-NSSAI is in partially Allowed NSSAI, the Alternative S-NSSAI can be in Allowed NSSAI or in the P</w:t>
            </w:r>
            <w:r w:rsidR="001A2C48">
              <w:rPr>
                <w:rFonts w:eastAsiaTheme="minorEastAsia"/>
                <w:lang w:eastAsia="zh-CN"/>
              </w:rPr>
              <w:t>artially Allowed NSSAI.</w:t>
            </w:r>
          </w:p>
          <w:p w14:paraId="4D459B85" w14:textId="73234217" w:rsidR="00E22D74" w:rsidRPr="00713253" w:rsidRDefault="001A2C48" w:rsidP="00742881">
            <w:pPr>
              <w:pStyle w:val="CRCoverPage"/>
              <w:spacing w:after="0"/>
              <w:ind w:left="100"/>
              <w:rPr>
                <w:rFonts w:eastAsiaTheme="minorEastAsia"/>
                <w:lang w:val="en-US" w:eastAsia="zh-CN"/>
              </w:rPr>
            </w:pPr>
            <w:r>
              <w:rPr>
                <w:rFonts w:cs="Arial"/>
                <w:lang w:eastAsia="zh-CN"/>
              </w:rPr>
              <w:t xml:space="preserve">The PCF use the policy duration to start </w:t>
            </w:r>
            <w:r>
              <w:rPr>
                <w:rFonts w:cs="Arial"/>
                <w:lang w:val="en-US" w:eastAsia="zh-CN"/>
              </w:rPr>
              <w:t>a timer to terminate the network slice replacement.</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1335342" w:rsidR="00E22D74" w:rsidRPr="00713253" w:rsidRDefault="00713253" w:rsidP="001A2C48">
            <w:pPr>
              <w:pStyle w:val="CRCoverPage"/>
              <w:spacing w:after="0"/>
              <w:ind w:left="100"/>
              <w:rPr>
                <w:rFonts w:eastAsiaTheme="minorEastAsia"/>
                <w:lang w:eastAsia="zh-CN"/>
              </w:rPr>
            </w:pPr>
            <w:r>
              <w:rPr>
                <w:rFonts w:eastAsiaTheme="minorEastAsia"/>
                <w:lang w:eastAsia="zh-CN"/>
              </w:rPr>
              <w:t xml:space="preserve">The </w:t>
            </w:r>
            <w:r w:rsidR="001A2C48">
              <w:rPr>
                <w:rFonts w:eastAsiaTheme="minorEastAsia"/>
                <w:lang w:eastAsia="zh-CN"/>
              </w:rPr>
              <w:t>network slice replacement may fail and t</w:t>
            </w:r>
            <w:r w:rsidR="00E22D74">
              <w:rPr>
                <w:rFonts w:eastAsiaTheme="minorEastAsia"/>
                <w:lang w:eastAsia="zh-CN"/>
              </w:rPr>
              <w:t xml:space="preserve">he network may not be able to terminate the network slice replacement. </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49EE764" w:rsidR="0094445C" w:rsidRPr="00713253" w:rsidRDefault="00713253" w:rsidP="0094445C">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.15.5.2.2a</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A760CA8" w14:textId="77777777" w:rsidR="00242931" w:rsidRPr="003964A6" w:rsidRDefault="00242931" w:rsidP="00242931">
      <w:pPr>
        <w:pStyle w:val="50"/>
      </w:pPr>
      <w:bookmarkStart w:id="29" w:name="_CR6_1_1_2_2"/>
      <w:bookmarkStart w:id="30" w:name="_Toc209600355"/>
      <w:bookmarkEnd w:id="29"/>
      <w:r w:rsidRPr="003964A6">
        <w:t>5.15.5.2.2a</w:t>
      </w:r>
      <w:r w:rsidRPr="003964A6">
        <w:tab/>
        <w:t>AF Requested modification of the Set of Network Slice(s) for a UE</w:t>
      </w:r>
      <w:bookmarkEnd w:id="30"/>
    </w:p>
    <w:p w14:paraId="5DD04E0A" w14:textId="034D33E2" w:rsidR="00242931" w:rsidRPr="003964A6" w:rsidRDefault="00242931" w:rsidP="00242931">
      <w:r w:rsidRPr="003964A6">
        <w:t xml:space="preserve">In non-roaming cases, an authorized AF or an AF subject to authorization via the NEF, may request to replace a certain S-NSSAI (Replaced S-NSSAI) for a UE with another S-NSSAI (Alternative S-NSSAI) which is part of the UE subscription. </w:t>
      </w:r>
      <w:ins w:id="31" w:author="ZTE1" w:date="2025-09-30T17:08:00Z">
        <w:r w:rsidR="00E22D74">
          <w:t>Th</w:t>
        </w:r>
      </w:ins>
      <w:ins w:id="32" w:author="ZTE rev" w:date="2025-10-15T10:26:00Z">
        <w:r w:rsidR="0081393D">
          <w:t xml:space="preserve">e AF may also indicate a </w:t>
        </w:r>
      </w:ins>
      <w:ins w:id="33" w:author="ZTE rev" w:date="2025-10-15T10:09:00Z">
        <w:r w:rsidR="0081393D">
          <w:t>policy duration</w:t>
        </w:r>
      </w:ins>
      <w:ins w:id="34" w:author="ZTE1" w:date="2025-09-30T17:08:00Z">
        <w:r w:rsidR="00E22D74">
          <w:t xml:space="preserve">. </w:t>
        </w:r>
      </w:ins>
      <w:r w:rsidRPr="003964A6">
        <w:t>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1B4EBAA4" w14:textId="77777777" w:rsidR="00242931" w:rsidRPr="003964A6" w:rsidRDefault="00242931" w:rsidP="00242931">
      <w:r w:rsidRPr="003964A6">
        <w:t>Only a single AF can request the modification of the Set of Network Slice(s) for one replaced S-NSSAI.</w:t>
      </w:r>
    </w:p>
    <w:p w14:paraId="365AD35C" w14:textId="77777777" w:rsidR="00242931" w:rsidRPr="003964A6" w:rsidRDefault="00242931" w:rsidP="00242931">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556B4996" w14:textId="77777777" w:rsidR="00242931" w:rsidRDefault="00242931" w:rsidP="00242931">
      <w:pPr>
        <w:pStyle w:val="NO"/>
      </w:pPr>
      <w:r>
        <w:t>NOTE 2:</w:t>
      </w:r>
      <w:r>
        <w:tab/>
        <w:t>Application of this feature over non-3GPP access is not further specified.</w:t>
      </w:r>
    </w:p>
    <w:p w14:paraId="0FF2DF2E" w14:textId="4522E7F2" w:rsidR="00242931" w:rsidRPr="003964A6" w:rsidRDefault="00242931" w:rsidP="00242931">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73689976" w14:textId="77777777" w:rsidR="00242931" w:rsidRPr="003964A6" w:rsidRDefault="00242931" w:rsidP="00242931">
      <w:pPr>
        <w:pStyle w:val="B10"/>
      </w:pPr>
      <w:r w:rsidRPr="003964A6">
        <w:t>-</w:t>
      </w:r>
      <w:r w:rsidRPr="003964A6">
        <w:tab/>
        <w:t>The AMF shall not handle the Network Slice Replacement procedure as described in clause 5.15.19.</w:t>
      </w:r>
    </w:p>
    <w:p w14:paraId="0ED43516" w14:textId="77777777" w:rsidR="00242931" w:rsidRPr="003964A6" w:rsidRDefault="00242931" w:rsidP="00242931">
      <w:pPr>
        <w:pStyle w:val="B10"/>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E055226" w14:textId="72504174" w:rsidR="00242931" w:rsidRPr="003964A6" w:rsidRDefault="00242931" w:rsidP="00242931">
      <w:pPr>
        <w:pStyle w:val="B10"/>
      </w:pPr>
      <w:r w:rsidRPr="003964A6">
        <w:t>-</w:t>
      </w:r>
      <w:r w:rsidRPr="003964A6">
        <w:tab/>
      </w:r>
      <w:r>
        <w:t xml:space="preserve">When </w:t>
      </w:r>
      <w:r w:rsidRPr="003964A6">
        <w:t>the Alternative S-NSSAI is within the UE subscription and is supported</w:t>
      </w:r>
      <w:ins w:id="35" w:author="ZTE1" w:date="2025-09-29T19:10:00Z">
        <w:r w:rsidR="00DF67D5">
          <w:t xml:space="preserve"> or partially supported</w:t>
        </w:r>
      </w:ins>
      <w:r w:rsidRPr="003964A6">
        <w:t xml:space="preserve"> in the UE Registration Area:</w:t>
      </w:r>
    </w:p>
    <w:p w14:paraId="2D2D6EBF" w14:textId="77777777" w:rsidR="00242931" w:rsidRDefault="00242931" w:rsidP="00242931">
      <w:pPr>
        <w:pStyle w:val="B2"/>
      </w:pPr>
      <w:r>
        <w:t>-</w:t>
      </w:r>
      <w:r>
        <w:tab/>
        <w:t>If the Alternative S-NSSAI can be indicated as uniformly supported in the UE Registration Area, e.g., AMF can restrict UE Registration Area to TAs where the Alternative S-NSSAI is uniformly supported or Alternative S-NSSAI is uniformly supported in the UE Registration Area, the AMF includes the Alternative S-NSSAI in the Allowed NSSAI (if not present) and the replacement is successful.</w:t>
      </w:r>
    </w:p>
    <w:p w14:paraId="42FE6170" w14:textId="53C45A60" w:rsidR="00242931" w:rsidRDefault="00242931" w:rsidP="00242931">
      <w:pPr>
        <w:pStyle w:val="B2"/>
      </w:pPr>
      <w:r>
        <w:t>-</w:t>
      </w:r>
      <w:r>
        <w:tab/>
        <w:t>Otherwise:</w:t>
      </w:r>
    </w:p>
    <w:p w14:paraId="7BC00378" w14:textId="1E6B1B59" w:rsidR="009169C2" w:rsidRPr="00D31A0D" w:rsidRDefault="00242931" w:rsidP="00D31A0D">
      <w:pPr>
        <w:ind w:left="1135" w:hanging="284"/>
        <w:rPr>
          <w:rFonts w:eastAsiaTheme="minorEastAsia"/>
          <w:lang w:eastAsia="zh-CN"/>
        </w:rPr>
      </w:pPr>
      <w:r>
        <w:t>-</w:t>
      </w:r>
      <w:r>
        <w:tab/>
      </w:r>
      <w:proofErr w:type="gramStart"/>
      <w:r>
        <w:t>for</w:t>
      </w:r>
      <w:proofErr w:type="gramEnd"/>
      <w:r>
        <w:t xml:space="preserve"> a UE supporting the feature in clause 5.15.17 (Partial Network Slice support in a Registration Area),the AMF includes the Alternative S-NSSAI in the Partially Allowed NSSAI (if not present)</w:t>
      </w:r>
      <w:ins w:id="36" w:author="ZTE rev" w:date="2025-10-15T11:47:00Z">
        <w:r w:rsidR="009169C2">
          <w:t xml:space="preserve"> or Allowed NSSAI</w:t>
        </w:r>
      </w:ins>
      <w:ins w:id="37" w:author="ZTE rev3" w:date="2025-10-15T18:24:00Z">
        <w:r w:rsidR="00C323A1">
          <w:t xml:space="preserve"> </w:t>
        </w:r>
      </w:ins>
      <w:ins w:id="38" w:author="ZTE rev" w:date="2025-10-15T11:47:00Z">
        <w:r w:rsidR="009169C2">
          <w:t>(if not present)</w:t>
        </w:r>
      </w:ins>
      <w:r>
        <w:t xml:space="preserve"> and the replacement is successful;</w:t>
      </w:r>
      <w:r w:rsidR="000C3A3F">
        <w:t xml:space="preserve"> </w:t>
      </w:r>
    </w:p>
    <w:p w14:paraId="23619788" w14:textId="666C899A" w:rsidR="00242931" w:rsidRDefault="00242931" w:rsidP="00242931">
      <w:pPr>
        <w:pStyle w:val="B3"/>
      </w:pPr>
      <w:r>
        <w:t>-</w:t>
      </w:r>
      <w:r>
        <w:tab/>
      </w:r>
      <w:proofErr w:type="gramStart"/>
      <w:r>
        <w:t>for</w:t>
      </w:r>
      <w:proofErr w:type="gramEnd"/>
      <w:r>
        <w:t xml:space="preserve"> a UE not supporting the feature in clause 5.15.17 (Partial Network Slice support in a Registration Area), the AMF notifies the PCF that the Network Slice Replacement is not triggered with a cause value. The PCF further notifies the AF.</w:t>
      </w:r>
    </w:p>
    <w:p w14:paraId="71FF126C" w14:textId="77777777" w:rsidR="00242931" w:rsidRDefault="00242931" w:rsidP="00242931">
      <w:pPr>
        <w:pStyle w:val="B10"/>
      </w:pPr>
      <w:r>
        <w:tab/>
        <w:t>In addition, if the replacement is successf</w:t>
      </w:r>
      <w:bookmarkStart w:id="39" w:name="_GoBack"/>
      <w:bookmarkEnd w:id="39"/>
      <w:r>
        <w:t>ul:</w:t>
      </w:r>
    </w:p>
    <w:p w14:paraId="6172A727" w14:textId="77777777" w:rsidR="00242931" w:rsidRPr="003964A6" w:rsidRDefault="00242931" w:rsidP="00242931">
      <w:pPr>
        <w:pStyle w:val="B2"/>
      </w:pPr>
      <w:r w:rsidRPr="003964A6">
        <w:t>a)</w:t>
      </w:r>
      <w:r w:rsidRPr="003964A6">
        <w:tab/>
        <w:t>The AMF removes the Replaced S-NSSAI from the Allowed NSSAI</w:t>
      </w:r>
      <w:r>
        <w:t xml:space="preserve"> or Partial Allowed NSSAI</w:t>
      </w:r>
      <w:r w:rsidRPr="003964A6">
        <w:t xml:space="preserve"> and add the Replaced S-NSSAI into the Rejected S-NSSAI by a UE Configuration Update procedure.</w:t>
      </w:r>
    </w:p>
    <w:p w14:paraId="06836EFE" w14:textId="77777777" w:rsidR="00242931" w:rsidRPr="003964A6" w:rsidRDefault="00242931" w:rsidP="00242931">
      <w:pPr>
        <w:pStyle w:val="B2"/>
      </w:pPr>
      <w:r w:rsidRPr="003964A6">
        <w:t>b)</w:t>
      </w:r>
      <w:r w:rsidRPr="003964A6">
        <w:tab/>
        <w:t>The AMF and UE release the PDU sessions that were using the Replaced S-NSSAI.</w:t>
      </w:r>
    </w:p>
    <w:p w14:paraId="7B45C85B" w14:textId="77777777" w:rsidR="00242931" w:rsidRPr="003964A6" w:rsidRDefault="00242931" w:rsidP="00242931">
      <w:pPr>
        <w:pStyle w:val="B2"/>
      </w:pPr>
      <w:r w:rsidRPr="003964A6">
        <w:t>c)</w:t>
      </w:r>
      <w:r w:rsidRPr="003964A6">
        <w:tab/>
        <w:t>The AMF stores in the UE context the access and mobility management policy information as received from PCF and transfers to new AMF during inter AMF mobility.</w:t>
      </w:r>
    </w:p>
    <w:p w14:paraId="3F245334" w14:textId="77777777" w:rsidR="00242931" w:rsidRPr="003964A6" w:rsidRDefault="00242931" w:rsidP="00242931">
      <w:pPr>
        <w:pStyle w:val="B2"/>
      </w:pPr>
      <w:r w:rsidRPr="003964A6">
        <w:lastRenderedPageBreak/>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6F98CD60" w14:textId="77777777" w:rsidR="00242931" w:rsidRPr="003964A6" w:rsidRDefault="00242931" w:rsidP="00242931">
      <w:pPr>
        <w:pStyle w:val="NO"/>
      </w:pPr>
      <w:r w:rsidRPr="003964A6">
        <w:t>NOTE </w:t>
      </w:r>
      <w:r>
        <w:t>3</w:t>
      </w:r>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540BD3C2" w14:textId="3B4CDD89" w:rsidR="00242931" w:rsidRPr="003964A6" w:rsidRDefault="001A2C48" w:rsidP="00242931">
      <w:ins w:id="40" w:author="ZTE rev3" w:date="2025-10-15T18:11:00Z">
        <w:r>
          <w:t xml:space="preserve">If </w:t>
        </w:r>
        <w:r w:rsidRPr="001A2C48">
          <w:rPr>
            <w:rFonts w:hint="eastAsia"/>
          </w:rPr>
          <w:t>AF provides policy duration</w:t>
        </w:r>
        <w:r w:rsidRPr="001A2C48">
          <w:t xml:space="preserve"> </w:t>
        </w:r>
        <w:r>
          <w:t>t</w:t>
        </w:r>
      </w:ins>
      <w:ins w:id="41" w:author="ZTE rev" w:date="2025-10-14T23:51:00Z">
        <w:r w:rsidR="000C3A3F">
          <w:t xml:space="preserve">he PCF </w:t>
        </w:r>
      </w:ins>
      <w:ins w:id="42" w:author="ZTE rev" w:date="2025-10-15T11:50:00Z">
        <w:r w:rsidR="009169C2">
          <w:t>start</w:t>
        </w:r>
      </w:ins>
      <w:ins w:id="43" w:author="ZTE rev3" w:date="2025-10-15T18:12:00Z">
        <w:r>
          <w:t>s</w:t>
        </w:r>
      </w:ins>
      <w:ins w:id="44" w:author="ZTE rev" w:date="2025-10-15T11:50:00Z">
        <w:r w:rsidR="009169C2">
          <w:t xml:space="preserve"> a time</w:t>
        </w:r>
      </w:ins>
      <w:ins w:id="45" w:author="ZTE rev" w:date="2025-10-15T11:51:00Z">
        <w:r w:rsidR="009169C2">
          <w:t>r</w:t>
        </w:r>
      </w:ins>
      <w:ins w:id="46" w:author="ZTE rev3" w:date="2025-10-15T17:55:00Z">
        <w:r w:rsidR="00D0643B">
          <w:t xml:space="preserve"> based on the policy duration </w:t>
        </w:r>
      </w:ins>
      <w:ins w:id="47" w:author="ZTE rev" w:date="2025-10-15T11:50:00Z">
        <w:r w:rsidR="009169C2">
          <w:t>to</w:t>
        </w:r>
      </w:ins>
      <w:ins w:id="48" w:author="ZTE rev" w:date="2025-10-15T11:52:00Z">
        <w:r w:rsidR="009169C2">
          <w:t xml:space="preserve"> terminate the </w:t>
        </w:r>
      </w:ins>
      <w:ins w:id="49" w:author="ZTE rev" w:date="2025-10-15T11:51:00Z">
        <w:r w:rsidR="009169C2">
          <w:t>network slice replacement</w:t>
        </w:r>
      </w:ins>
      <w:ins w:id="50" w:author="ZTE rev" w:date="2025-10-15T11:50:00Z">
        <w:r w:rsidR="009169C2">
          <w:t>.</w:t>
        </w:r>
      </w:ins>
      <w:ins w:id="51" w:author="ZTE rev" w:date="2025-10-15T08:49:00Z">
        <w:r w:rsidR="00724BD8">
          <w:t xml:space="preserve"> </w:t>
        </w:r>
      </w:ins>
      <w:r w:rsidR="00242931" w:rsidRPr="003964A6">
        <w:t xml:space="preserve">The trusted AF or a NEF may </w:t>
      </w:r>
      <w:ins w:id="52" w:author="ZTE rev" w:date="2025-10-15T08:49:00Z">
        <w:r w:rsidR="00724BD8">
          <w:t xml:space="preserve">also </w:t>
        </w:r>
      </w:ins>
      <w:r w:rsidR="00242931" w:rsidRPr="003964A6">
        <w:t>send request to PCF for the UE to terminate the Network Slice Replacement</w:t>
      </w:r>
      <w:ins w:id="53" w:author="ZTE1" w:date="2025-09-30T17:09:00Z">
        <w:r w:rsidR="00E22D74">
          <w:t xml:space="preserve">. </w:t>
        </w:r>
      </w:ins>
      <w:r w:rsidR="00242931" w:rsidRPr="003964A6">
        <w:t xml:space="preserve">In this case the PCF for the UE sends access and mobility management policies to the AMF, </w:t>
      </w:r>
      <w:r w:rsidR="00242931">
        <w:t xml:space="preserve">with the Slice replacement management information </w:t>
      </w:r>
      <w:r w:rsidR="00242931" w:rsidRPr="003964A6">
        <w:t>described in TS 23.503 [45]</w:t>
      </w:r>
      <w:r w:rsidR="00242931">
        <w:t xml:space="preserve"> indicating that the Replaced S-NSSAI is available again</w:t>
      </w:r>
      <w:r w:rsidR="00242931" w:rsidRPr="003964A6">
        <w:t>. The AMF updates the Allowed NSSAI</w:t>
      </w:r>
      <w:r w:rsidR="00242931">
        <w:t xml:space="preserve"> or Partially Allowed NSSAI accordingly</w:t>
      </w:r>
      <w:r w:rsidR="00242931" w:rsidRPr="003964A6">
        <w:t xml:space="preserve"> to include the Replaced S-NSSAI and remove</w:t>
      </w:r>
      <w:r w:rsidR="00242931">
        <w:t>s</w:t>
      </w:r>
      <w:r w:rsidR="00242931" w:rsidRPr="003964A6">
        <w:t xml:space="preserve"> the Replaced S-NSSAI from the Rejected S-NSSAI by a UE Configuration Update procedure.</w:t>
      </w:r>
      <w:r w:rsidR="00242931">
        <w:t xml:space="preserve"> After the UE is successfully updated, the AMF removes the related information which was stored at bullet c) above.</w:t>
      </w:r>
      <w:r w:rsidR="00242931" w:rsidRPr="003964A6">
        <w:t xml:space="preserve"> The UE may request to register the Replaced S-NSSAIs again next time the UE sends a Requested NSSAI.</w:t>
      </w:r>
      <w:ins w:id="54" w:author="ZTE1" w:date="2025-09-30T17:08:00Z">
        <w:r w:rsidR="00E22D74">
          <w:t xml:space="preserve"> The AMF reports the outcome of the network slice replacement and the PCF further notifies the AF.</w:t>
        </w:r>
      </w:ins>
    </w:p>
    <w:p w14:paraId="3146C1A2" w14:textId="519D4D9E" w:rsidR="00322DCD" w:rsidRPr="00242931" w:rsidRDefault="00322DCD" w:rsidP="00277762">
      <w:pPr>
        <w:pStyle w:val="NO"/>
      </w:pP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AA938" w14:textId="77777777" w:rsidR="00F4476C" w:rsidRDefault="00F4476C">
      <w:r>
        <w:separator/>
      </w:r>
    </w:p>
  </w:endnote>
  <w:endnote w:type="continuationSeparator" w:id="0">
    <w:p w14:paraId="1C1FD89B" w14:textId="77777777" w:rsidR="00F4476C" w:rsidRDefault="00F4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7C299" w14:textId="77777777" w:rsidR="00F4476C" w:rsidRDefault="00F4476C">
      <w:r>
        <w:separator/>
      </w:r>
    </w:p>
  </w:footnote>
  <w:footnote w:type="continuationSeparator" w:id="0">
    <w:p w14:paraId="7D46AF8C" w14:textId="77777777" w:rsidR="00F4476C" w:rsidRDefault="00F44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rev">
    <w15:presenceInfo w15:providerId="None" w15:userId="ZTE rev"/>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372F9"/>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DFF"/>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3A3F"/>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277"/>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2C48"/>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2931"/>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439"/>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255B"/>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250"/>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205"/>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AFC"/>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2753"/>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6AFB"/>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3253"/>
    <w:rsid w:val="007143CC"/>
    <w:rsid w:val="00714408"/>
    <w:rsid w:val="00714473"/>
    <w:rsid w:val="00714DE5"/>
    <w:rsid w:val="00714F1C"/>
    <w:rsid w:val="007167A3"/>
    <w:rsid w:val="00716AA0"/>
    <w:rsid w:val="00716ADB"/>
    <w:rsid w:val="00716CD4"/>
    <w:rsid w:val="00716E7E"/>
    <w:rsid w:val="00717153"/>
    <w:rsid w:val="00720516"/>
    <w:rsid w:val="00720BB0"/>
    <w:rsid w:val="0072195F"/>
    <w:rsid w:val="007233F7"/>
    <w:rsid w:val="00723EFD"/>
    <w:rsid w:val="00724BD8"/>
    <w:rsid w:val="0072713E"/>
    <w:rsid w:val="00727793"/>
    <w:rsid w:val="00731E22"/>
    <w:rsid w:val="00732624"/>
    <w:rsid w:val="00734CE6"/>
    <w:rsid w:val="00735497"/>
    <w:rsid w:val="007362C9"/>
    <w:rsid w:val="00736EEA"/>
    <w:rsid w:val="0073728B"/>
    <w:rsid w:val="0074085F"/>
    <w:rsid w:val="00740BCD"/>
    <w:rsid w:val="00741A27"/>
    <w:rsid w:val="0074269C"/>
    <w:rsid w:val="00742881"/>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BC6"/>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393D"/>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69C2"/>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C4F"/>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50E"/>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6F6"/>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5AC5"/>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26B2"/>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6B4C"/>
    <w:rsid w:val="00B07662"/>
    <w:rsid w:val="00B10536"/>
    <w:rsid w:val="00B11DA3"/>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2F6C"/>
    <w:rsid w:val="00BA34FA"/>
    <w:rsid w:val="00BA40CA"/>
    <w:rsid w:val="00BA4631"/>
    <w:rsid w:val="00BA67F4"/>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355"/>
    <w:rsid w:val="00C267D8"/>
    <w:rsid w:val="00C26B84"/>
    <w:rsid w:val="00C26F29"/>
    <w:rsid w:val="00C278F0"/>
    <w:rsid w:val="00C303BC"/>
    <w:rsid w:val="00C3056F"/>
    <w:rsid w:val="00C305A5"/>
    <w:rsid w:val="00C32290"/>
    <w:rsid w:val="00C323A1"/>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A28"/>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43B"/>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A0D"/>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67D5"/>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2D74"/>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76C"/>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D043F-2B99-4668-83E2-9D106DB89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3</Pages>
  <Words>1206</Words>
  <Characters>6878</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29</cp:revision>
  <cp:lastPrinted>1900-01-01T06:00:00Z</cp:lastPrinted>
  <dcterms:created xsi:type="dcterms:W3CDTF">2025-08-13T16:29:00Z</dcterms:created>
  <dcterms:modified xsi:type="dcterms:W3CDTF">2025-10-15T10:24:00Z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